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6"/>
        </w:rPr>
        <w:t>1 Introduction to Software Testing</w:t>
      </w:r>
    </w:p>
    <w:p>
      <w:pPr>
        <w:pStyle w:val="Heading2"/>
      </w:pPr>
      <w:r>
        <w:rPr>
          <w:sz w:val="28"/>
        </w:rPr>
        <w:t>Introduction to Software Testing</w:t>
      </w:r>
    </w:p>
    <w:p>
      <w:r>
        <w:t>Software testing is the process of checking whether a software application works correctly and meets user requirements.</w:t>
      </w:r>
    </w:p>
    <w:p>
      <w:pPr>
        <w:pStyle w:val="Heading2"/>
      </w:pPr>
      <w:r>
        <w:rPr>
          <w:sz w:val="28"/>
        </w:rPr>
        <w:t>Importance of Testing</w:t>
      </w:r>
    </w:p>
    <w:p>
      <w:r>
        <w:t>- Detect bugs early</w:t>
        <w:br/>
        <w:t>- Improve software quality</w:t>
        <w:br/>
        <w:t>- Ensure reliability</w:t>
        <w:br/>
        <w:t>- Increase customer satisfaction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